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0493187" name="8badde20-b0a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9039060" name="8badde20-b0a7-11f0-9c01-4173ae347f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379559" name="588bb2f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8363064" name="588bb2f0-b0a8-11f0-9c01-4173ae347f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6972651" name="70240b1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9541593" name="70240b10-b0a8-11f0-9c01-4173ae347f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9421059" name="b9fc4f4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3068108" name="b9fc4f40-b0a8-11f0-9c01-4173ae347f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8297000" name="efff5dd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8593995" name="efff5dd0-b0a8-11f0-9c01-4173ae347f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9985078" name="32fe17c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095614" name="32fe17c0-b0a9-11f0-9c01-4173ae347f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3545121" name="61bf646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9337755" name="61bf6460-b0a9-11f0-9c01-4173ae347f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8930589" name="86e372e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9586376" name="86e372e0-b0a9-11f0-9c01-4173ae347f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4578841" name="b500422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3235274" name="b5004220-b0a9-11f0-9c01-4173ae347f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/ 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4768315" name="ab76ef40-b0ab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7564947" name="ab76ef40-b0ab-11f0-9c01-4173ae347f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2171454" name="32b1c52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3612814" name="32b1c520-b0ac-11f0-9c01-4173ae347f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/ 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9595921" name="43ac3c7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5841903" name="43ac3c70-b0ac-11f0-9c01-4173ae347f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/ 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1292255" name="61e66d0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2623648" name="61e66d00-b0ac-11f0-9c01-4173ae347f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637478" name="992c5bd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5679212" name="992c5bd0-b0ac-11f0-9c01-4173ae347f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7755835" name="1006fe9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8391584" name="1006fe90-b0ad-11f0-9c01-4173ae347f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3032614" name="3af1a0b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8160023" name="3af1a0b0-b0ad-11f0-9c01-4173ae347f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5018740" name="82ee953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316646" name="82ee9530-b0ad-11f0-9c01-4173ae347f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0622119" name="b508349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758548" name="b5083490-b0ad-11f0-9c01-4173ae347fc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5752355" name="f5979c3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4245478" name="f5979c30-b0ad-11f0-9c01-4173ae347fc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5522182" name="0a23ecd0-b0ae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5448917" name="0a23ecd0-b0ae-11f0-9c01-4173ae347fc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OG -EG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9209477" name="71c661b0-b0ae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4782335" name="71c661b0-b0ae-11f0-9c01-4173ae347fc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Lavabo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0602480" name="8d166aa0-b0ae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7995764" name="8d166aa0-b0ae-11f0-9c01-4173ae347fc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9142098" name="1e1a70a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4992736" name="1e1a70a0-b0af-11f0-9c01-4173ae347fc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5151485" name="2ec197d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5810355" name="2ec197d0-b0af-11f0-9c01-4173ae347fc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7723566" name="6b95570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5426263" name="6b955700-b0af-11f0-9c01-4173ae347fc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2041206" name="7c36d8e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6573069" name="7c36d8e0-b0af-11f0-9c01-4173ae347fc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0635320" name="dc254c90-b0b0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7291192" name="dc254c90-b0b0-11f0-9c01-4173ae347fc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0161079" name="4891a590-b0b1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2983800" name="4891a590-b0b1-11f0-9c01-4173ae347fc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Labor / 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1899457" name="ddb56d00-b0b1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0909606" name="ddb56d00-b0b1-11f0-9c01-4173ae347fc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Labor / 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3813424" name="f624c430-b0b1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3448378" name="f624c430-b0b1-11f0-9c01-4173ae347fc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Labor / 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8632343" name="1042b5c0-b0b2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3360897" name="1042b5c0-b0b2-11f0-9c01-4173ae347fc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Labor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2006789" name="55d8e370-b0b2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2919397" name="55d8e370-b0b2-11f0-9c01-4173ae347fca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4123647" name="1855716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6766316" name="18557160-b0b4-11f0-9c01-4173ae347fca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9645014" name="2d0f139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6133745" name="2d0f1390-b0b4-11f0-9c01-4173ae347fca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259520" name="4487d5c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4458745" name="4487d5c0-b0b4-11f0-9c01-4173ae347fca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8114712" name="97f1bf5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057972" name="97f1bf50-b0b4-11f0-9c01-4173ae347fca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Pausenraum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4824412" name="f7c48a2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9571828" name="f7c48a20-b0b4-11f0-9c01-4173ae347fca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Waschtrog </w:t>
            </w:r>
          </w:p>
        </w:tc>
        <w:tc>
          <w:p>
            <w:pPr>
              <w:spacing w:before="0" w:after="0" w:line="240" w:lineRule="auto"/>
            </w:pPr>
            <w:r>
              <w:t>Waschtrog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7229474" name="b793a0c0-b0b5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5039360" name="b793a0c0-b0b5-11f0-9c01-4173ae347fca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3459290" name="edfe4ac0-b0b5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1443017" name="edfe4ac0-b0b5-11f0-9c01-4173ae347fca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Waschküche / 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9309636" name="74ebeb00-b0b6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1268633" name="74ebeb00-b0b6-11f0-9c01-4173ae347fca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410622" name="8b8ac7f0-b0b6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4567314" name="8b8ac7f0-b0b6-11f0-9c01-4173ae347fca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VM-42</w:t>
            </w:r>
          </w:p>
        </w:tc>
        <w:tc>
          <w:p>
            <w:pPr>
              <w:spacing w:before="0" w:after="0" w:line="240" w:lineRule="auto"/>
            </w:pPr>
            <w:r>
              <w:t>Waschküche / 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317458" name="aa1f9ba0-b0b6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3001425" name="aa1f9ba0-b0b6-11f0-9c01-4173ae347fca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VM-43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3375387" name="3de5cee0-b0b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1759041" name="3de5cee0-b0b7-11f0-9c01-4173ae347fca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VM-44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6790206" name="6982aa00-b0b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45635" name="6982aa00-b0b7-11f0-9c01-4173ae347fca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VM-45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Holzofen </w:t>
            </w:r>
          </w:p>
        </w:tc>
        <w:tc>
          <w:p>
            <w:pPr>
              <w:spacing w:before="0" w:after="0" w:line="240" w:lineRule="auto"/>
            </w:pPr>
            <w:r>
              <w:t>Holzofen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8758975" name="9a12ea40-b0b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0346983" name="9a12ea40-b0b7-11f0-9c01-4173ae347fca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1939107" name="54b403c0-b0b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7664296" name="54b403c0-b0b8-11f0-9c01-4173ae347fca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VM-47</w:t>
            </w:r>
          </w:p>
        </w:tc>
        <w:tc>
          <w:p>
            <w:pPr>
              <w:spacing w:before="0" w:after="0" w:line="240" w:lineRule="auto"/>
            </w:pPr>
            <w:r>
              <w:t>Sockelputz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Sockel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2245900" name="d2cfcc30-b0b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5069343" name="d2cfcc30-b0b8-11f0-9c01-4173ae347fca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5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Winikerstrasse 6, 8610 Uster</w:t>
          </w:r>
        </w:p>
        <w:p>
          <w:pPr>
            <w:spacing w:before="0" w:after="0"/>
          </w:pPr>
          <w:r>
            <w:t>522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footer.xml" Type="http://schemas.openxmlformats.org/officeDocument/2006/relationships/footer" Id="rId5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